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4C928478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F049EE">
        <w:rPr>
          <w:rFonts w:ascii="Arial" w:hAnsi="Arial" w:cs="Arial"/>
        </w:rPr>
        <w:t xml:space="preserve">Bijlage </w:t>
      </w:r>
      <w:r w:rsidR="00B24207" w:rsidRPr="00F049EE">
        <w:rPr>
          <w:rFonts w:ascii="Arial" w:hAnsi="Arial" w:cs="Arial"/>
        </w:rPr>
        <w:t>7</w:t>
      </w:r>
      <w:r w:rsidR="00487EBE">
        <w:rPr>
          <w:rFonts w:ascii="Arial" w:hAnsi="Arial" w:cs="Arial"/>
        </w:rPr>
        <w:t xml:space="preserve"> </w:t>
      </w:r>
      <w:r w:rsidR="00A84746" w:rsidRPr="00974F87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974F87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1A261469" w:rsidR="00590718" w:rsidRPr="003F3CC8" w:rsidRDefault="00EB7964" w:rsidP="007A5E32">
      <w:pPr>
        <w:rPr>
          <w:rFonts w:ascii="Arial" w:hAnsi="Arial" w:cs="Arial"/>
          <w:b/>
          <w:bCs/>
          <w:sz w:val="20"/>
          <w:szCs w:val="20"/>
        </w:rPr>
      </w:pPr>
      <w:r w:rsidRPr="003F3CC8">
        <w:rPr>
          <w:rFonts w:ascii="Arial" w:hAnsi="Arial" w:cs="Arial"/>
          <w:b/>
          <w:bCs/>
          <w:sz w:val="20"/>
          <w:szCs w:val="20"/>
        </w:rPr>
        <w:t>Onde</w:t>
      </w:r>
      <w:r w:rsidR="009C28B1" w:rsidRPr="003F3CC8">
        <w:rPr>
          <w:rFonts w:ascii="Arial" w:hAnsi="Arial" w:cs="Arial"/>
          <w:b/>
          <w:bCs/>
          <w:sz w:val="20"/>
          <w:szCs w:val="20"/>
        </w:rPr>
        <w:t>rgetekende verklaart inzake de o</w:t>
      </w:r>
      <w:r w:rsidRPr="003F3CC8">
        <w:rPr>
          <w:rFonts w:ascii="Arial" w:hAnsi="Arial" w:cs="Arial"/>
          <w:b/>
          <w:bCs/>
          <w:sz w:val="20"/>
          <w:szCs w:val="20"/>
        </w:rPr>
        <w:t xml:space="preserve">pdracht behorende bij de </w:t>
      </w:r>
      <w:r w:rsidR="003E5101" w:rsidRPr="003F3CC8">
        <w:rPr>
          <w:rFonts w:ascii="Arial" w:hAnsi="Arial" w:cs="Arial"/>
          <w:b/>
          <w:bCs/>
          <w:sz w:val="20"/>
          <w:szCs w:val="20"/>
        </w:rPr>
        <w:t>Europese openbare</w:t>
      </w:r>
      <w:r w:rsidR="003F12AE" w:rsidRPr="003F3CC8">
        <w:rPr>
          <w:rFonts w:ascii="Arial" w:hAnsi="Arial" w:cs="Arial"/>
          <w:b/>
          <w:bCs/>
          <w:sz w:val="20"/>
          <w:szCs w:val="20"/>
        </w:rPr>
        <w:t xml:space="preserve"> </w:t>
      </w:r>
      <w:r w:rsidR="00C66D46" w:rsidRPr="003F3CC8">
        <w:rPr>
          <w:rFonts w:ascii="Arial" w:hAnsi="Arial" w:cs="Arial"/>
          <w:b/>
          <w:bCs/>
          <w:sz w:val="20"/>
          <w:szCs w:val="20"/>
        </w:rPr>
        <w:t>aanbesteding</w:t>
      </w:r>
      <w:r w:rsidRPr="003F3CC8">
        <w:rPr>
          <w:rFonts w:ascii="Arial" w:hAnsi="Arial" w:cs="Arial"/>
          <w:b/>
          <w:bCs/>
          <w:sz w:val="20"/>
          <w:szCs w:val="20"/>
        </w:rPr>
        <w:t xml:space="preserve"> </w:t>
      </w:r>
      <w:r w:rsidR="005C6CCF" w:rsidRPr="003F3CC8">
        <w:rPr>
          <w:rFonts w:ascii="Arial" w:hAnsi="Arial" w:cs="Arial"/>
          <w:b/>
          <w:bCs/>
          <w:sz w:val="20"/>
          <w:szCs w:val="20"/>
        </w:rPr>
        <w:t>“</w:t>
      </w:r>
      <w:r w:rsidR="003F3CC8" w:rsidRPr="003F3CC8">
        <w:rPr>
          <w:rFonts w:ascii="Arial" w:hAnsi="Arial" w:cs="Arial"/>
          <w:b/>
          <w:bCs/>
          <w:sz w:val="20"/>
          <w:szCs w:val="20"/>
        </w:rPr>
        <w:t>Abonnementenbeheer</w:t>
      </w:r>
      <w:r w:rsidR="005C6CCF" w:rsidRPr="003F3CC8">
        <w:rPr>
          <w:rFonts w:ascii="Arial" w:hAnsi="Arial" w:cs="Arial"/>
          <w:b/>
          <w:bCs/>
          <w:i/>
          <w:sz w:val="20"/>
          <w:szCs w:val="20"/>
        </w:rPr>
        <w:t xml:space="preserve">” </w:t>
      </w:r>
      <w:r w:rsidRPr="003F3CC8">
        <w:rPr>
          <w:rFonts w:ascii="Arial" w:hAnsi="Arial" w:cs="Arial"/>
          <w:b/>
          <w:bCs/>
          <w:sz w:val="20"/>
          <w:szCs w:val="20"/>
        </w:rPr>
        <w:t>dat: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0C615C1D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</w:t>
      </w:r>
      <w:r w:rsidR="003B27F6">
        <w:rPr>
          <w:rFonts w:ascii="Arial" w:hAnsi="Arial" w:cs="Arial"/>
          <w:sz w:val="20"/>
          <w:szCs w:val="20"/>
        </w:rPr>
        <w:t xml:space="preserve">bijlage </w:t>
      </w:r>
      <w:r w:rsidR="00F5365B">
        <w:rPr>
          <w:rFonts w:ascii="Arial" w:hAnsi="Arial" w:cs="Arial"/>
          <w:sz w:val="20"/>
          <w:szCs w:val="20"/>
        </w:rPr>
        <w:t>3</w:t>
      </w:r>
      <w:r w:rsidR="003B27F6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hoofdstuk 4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2D5FFBDE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r w:rsidR="00293184" w:rsidRPr="00B24207">
        <w:rPr>
          <w:rFonts w:ascii="Arial" w:hAnsi="Arial" w:cs="Arial"/>
          <w:sz w:val="20"/>
          <w:szCs w:val="20"/>
        </w:rPr>
        <w:t>concept-</w:t>
      </w:r>
      <w:r w:rsidR="00066357" w:rsidRPr="00B24207">
        <w:rPr>
          <w:rFonts w:ascii="Arial" w:hAnsi="Arial" w:cs="Arial"/>
          <w:sz w:val="20"/>
          <w:szCs w:val="20"/>
        </w:rPr>
        <w:t>raam</w:t>
      </w:r>
      <w:r w:rsidR="00293184">
        <w:rPr>
          <w:rFonts w:ascii="Arial" w:hAnsi="Arial" w:cs="Arial"/>
          <w:sz w:val="20"/>
          <w:szCs w:val="20"/>
        </w:rPr>
        <w:t>o</w:t>
      </w:r>
      <w:r w:rsidRPr="005C6CCF">
        <w:rPr>
          <w:rFonts w:ascii="Arial" w:hAnsi="Arial" w:cs="Arial"/>
          <w:sz w:val="20"/>
          <w:szCs w:val="20"/>
        </w:rPr>
        <w:t>vereenkomst</w:t>
      </w:r>
      <w:r w:rsidR="00E27DEE" w:rsidRPr="005C6CCF">
        <w:rPr>
          <w:rFonts w:ascii="Arial" w:hAnsi="Arial" w:cs="Arial"/>
          <w:sz w:val="20"/>
          <w:szCs w:val="20"/>
        </w:rPr>
        <w:t>,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BB467F">
        <w:rPr>
          <w:rFonts w:ascii="Arial" w:hAnsi="Arial" w:cs="Arial"/>
          <w:sz w:val="20"/>
          <w:szCs w:val="20"/>
        </w:rPr>
        <w:t>zoals opgenomen</w:t>
      </w:r>
      <w:r w:rsidR="001B43E1">
        <w:rPr>
          <w:rFonts w:ascii="Arial" w:hAnsi="Arial" w:cs="Arial"/>
          <w:sz w:val="20"/>
          <w:szCs w:val="20"/>
        </w:rPr>
        <w:t xml:space="preserve"> in </w:t>
      </w:r>
      <w:r w:rsidR="00487EBE">
        <w:rPr>
          <w:rFonts w:ascii="Arial" w:hAnsi="Arial" w:cs="Arial"/>
          <w:sz w:val="20"/>
          <w:szCs w:val="20"/>
        </w:rPr>
        <w:t xml:space="preserve">bijlage </w:t>
      </w:r>
      <w:r w:rsidR="006247BA">
        <w:rPr>
          <w:rFonts w:ascii="Arial" w:hAnsi="Arial" w:cs="Arial"/>
          <w:sz w:val="20"/>
          <w:szCs w:val="20"/>
        </w:rPr>
        <w:t>5</w:t>
      </w:r>
      <w:r w:rsidR="00E27DEE">
        <w:rPr>
          <w:rFonts w:ascii="Arial" w:hAnsi="Arial" w:cs="Arial"/>
          <w:sz w:val="20"/>
          <w:szCs w:val="20"/>
        </w:rPr>
        <w:t xml:space="preserve"> 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D" w14:textId="11593129" w:rsidR="00F92797" w:rsidRPr="002A7C12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2A7C12"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 w:rsidRPr="002A7C12">
        <w:rPr>
          <w:rFonts w:ascii="Arial" w:hAnsi="Arial" w:cs="Arial"/>
          <w:sz w:val="20"/>
          <w:szCs w:val="20"/>
        </w:rPr>
        <w:t xml:space="preserve">bij Inschrijving geldende </w:t>
      </w:r>
      <w:r w:rsidRPr="002A7C12">
        <w:rPr>
          <w:rFonts w:ascii="Arial" w:hAnsi="Arial" w:cs="Arial"/>
          <w:sz w:val="20"/>
          <w:szCs w:val="20"/>
        </w:rPr>
        <w:t xml:space="preserve">inhoud van </w:t>
      </w:r>
      <w:r w:rsidR="00D4671C" w:rsidRPr="002A7C12">
        <w:rPr>
          <w:rFonts w:ascii="Arial" w:hAnsi="Arial" w:cs="Arial"/>
          <w:sz w:val="20"/>
          <w:szCs w:val="20"/>
        </w:rPr>
        <w:t>het VNG model Algemene Inkoopvoorwaarden voor leveringen en diensten</w:t>
      </w:r>
      <w:r w:rsidR="00E1689A" w:rsidRPr="002A7C12">
        <w:rPr>
          <w:rFonts w:ascii="Arial" w:hAnsi="Arial" w:cs="Arial"/>
          <w:sz w:val="20"/>
          <w:szCs w:val="20"/>
        </w:rPr>
        <w:t xml:space="preserve"> zo</w:t>
      </w:r>
      <w:r w:rsidR="00BB467F" w:rsidRPr="002A7C12">
        <w:rPr>
          <w:rFonts w:ascii="Arial" w:hAnsi="Arial" w:cs="Arial"/>
          <w:sz w:val="20"/>
          <w:szCs w:val="20"/>
        </w:rPr>
        <w:t xml:space="preserve">als opgenomen </w:t>
      </w:r>
      <w:r w:rsidR="00010C08" w:rsidRPr="002A7C12">
        <w:rPr>
          <w:rFonts w:ascii="Arial" w:hAnsi="Arial" w:cs="Arial"/>
          <w:sz w:val="20"/>
          <w:szCs w:val="20"/>
        </w:rPr>
        <w:t xml:space="preserve">in </w:t>
      </w:r>
      <w:r w:rsidR="00487EBE" w:rsidRPr="002A7C12">
        <w:rPr>
          <w:rFonts w:ascii="Arial" w:hAnsi="Arial" w:cs="Arial"/>
          <w:sz w:val="20"/>
          <w:szCs w:val="20"/>
        </w:rPr>
        <w:t xml:space="preserve">bijlage </w:t>
      </w:r>
      <w:r w:rsidR="00E1689A" w:rsidRPr="002A7C12">
        <w:rPr>
          <w:rFonts w:ascii="Arial" w:hAnsi="Arial" w:cs="Arial"/>
          <w:sz w:val="20"/>
          <w:szCs w:val="20"/>
        </w:rPr>
        <w:t>6</w:t>
      </w:r>
      <w:r w:rsidR="00487EBE" w:rsidRPr="002A7C12">
        <w:rPr>
          <w:rFonts w:ascii="Arial" w:hAnsi="Arial" w:cs="Arial"/>
          <w:sz w:val="20"/>
          <w:szCs w:val="20"/>
        </w:rPr>
        <w:t xml:space="preserve"> </w:t>
      </w:r>
      <w:r w:rsidR="00E27DEE" w:rsidRPr="002A7C12">
        <w:rPr>
          <w:rFonts w:ascii="Arial" w:hAnsi="Arial" w:cs="Arial"/>
          <w:sz w:val="20"/>
          <w:szCs w:val="20"/>
        </w:rPr>
        <w:t xml:space="preserve">van </w:t>
      </w:r>
      <w:r w:rsidR="009C28B1" w:rsidRPr="002A7C12">
        <w:rPr>
          <w:rFonts w:ascii="Arial" w:hAnsi="Arial" w:cs="Arial"/>
          <w:sz w:val="20"/>
          <w:szCs w:val="20"/>
        </w:rPr>
        <w:t xml:space="preserve">de </w:t>
      </w:r>
      <w:r w:rsidR="00010C08" w:rsidRPr="002A7C12">
        <w:rPr>
          <w:rFonts w:ascii="Arial" w:hAnsi="Arial" w:cs="Arial"/>
          <w:sz w:val="20"/>
          <w:szCs w:val="20"/>
        </w:rPr>
        <w:t>inschrijvingsl</w:t>
      </w:r>
      <w:r w:rsidR="009C28B1" w:rsidRPr="002A7C12">
        <w:rPr>
          <w:rFonts w:ascii="Arial" w:hAnsi="Arial" w:cs="Arial"/>
          <w:sz w:val="20"/>
          <w:szCs w:val="20"/>
        </w:rPr>
        <w:t>eidraad</w:t>
      </w:r>
      <w:r w:rsidR="00487EBE" w:rsidRPr="002A7C12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9B65" w14:textId="77777777" w:rsidR="00A73FCF" w:rsidRDefault="00A73FCF">
      <w:r>
        <w:separator/>
      </w:r>
    </w:p>
  </w:endnote>
  <w:endnote w:type="continuationSeparator" w:id="0">
    <w:p w14:paraId="66907D75" w14:textId="77777777" w:rsidR="00A73FCF" w:rsidRDefault="00A73FCF">
      <w:r>
        <w:continuationSeparator/>
      </w:r>
    </w:p>
  </w:endnote>
  <w:endnote w:type="continuationNotice" w:id="1">
    <w:p w14:paraId="70FA2327" w14:textId="77777777" w:rsidR="00A73FCF" w:rsidRDefault="00A73F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47828A9E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 w:rsidRPr="00FC465D">
            <w:rPr>
              <w:rFonts w:ascii="Arial" w:hAnsi="Arial" w:cs="Arial"/>
              <w:sz w:val="16"/>
              <w:szCs w:val="16"/>
            </w:rPr>
            <w:t xml:space="preserve">Bijlage </w:t>
          </w:r>
          <w:r w:rsidR="00B24207" w:rsidRPr="00FC465D">
            <w:rPr>
              <w:rFonts w:ascii="Arial" w:hAnsi="Arial" w:cs="Arial"/>
              <w:sz w:val="16"/>
              <w:szCs w:val="16"/>
            </w:rPr>
            <w:t>7</w:t>
          </w:r>
          <w:r w:rsidRPr="00FC465D">
            <w:rPr>
              <w:rFonts w:ascii="Arial" w:hAnsi="Arial" w:cs="Arial"/>
              <w:sz w:val="16"/>
              <w:szCs w:val="16"/>
            </w:rPr>
            <w:t xml:space="preserve"> Garantieverklaring</w:t>
          </w: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41DE3" w14:textId="77777777" w:rsidR="00A73FCF" w:rsidRDefault="00A73FCF">
      <w:r>
        <w:separator/>
      </w:r>
    </w:p>
  </w:footnote>
  <w:footnote w:type="continuationSeparator" w:id="0">
    <w:p w14:paraId="4D9E1DA2" w14:textId="77777777" w:rsidR="00A73FCF" w:rsidRDefault="00A73FCF">
      <w:r>
        <w:continuationSeparator/>
      </w:r>
    </w:p>
  </w:footnote>
  <w:footnote w:type="continuationNotice" w:id="1">
    <w:p w14:paraId="4C1F63E2" w14:textId="77777777" w:rsidR="00A73FCF" w:rsidRDefault="00A73F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1164556">
    <w:abstractNumId w:val="13"/>
  </w:num>
  <w:num w:numId="2" w16cid:durableId="358580217">
    <w:abstractNumId w:val="17"/>
  </w:num>
  <w:num w:numId="3" w16cid:durableId="2011171809">
    <w:abstractNumId w:val="16"/>
  </w:num>
  <w:num w:numId="4" w16cid:durableId="593779624">
    <w:abstractNumId w:val="4"/>
  </w:num>
  <w:num w:numId="5" w16cid:durableId="847524202">
    <w:abstractNumId w:val="20"/>
  </w:num>
  <w:num w:numId="6" w16cid:durableId="2020615762">
    <w:abstractNumId w:val="15"/>
  </w:num>
  <w:num w:numId="7" w16cid:durableId="1657417338">
    <w:abstractNumId w:val="7"/>
  </w:num>
  <w:num w:numId="8" w16cid:durableId="497380232">
    <w:abstractNumId w:val="18"/>
  </w:num>
  <w:num w:numId="9" w16cid:durableId="147325590">
    <w:abstractNumId w:val="5"/>
  </w:num>
  <w:num w:numId="10" w16cid:durableId="195315752">
    <w:abstractNumId w:val="23"/>
  </w:num>
  <w:num w:numId="11" w16cid:durableId="1882131191">
    <w:abstractNumId w:val="6"/>
  </w:num>
  <w:num w:numId="12" w16cid:durableId="850803348">
    <w:abstractNumId w:val="14"/>
  </w:num>
  <w:num w:numId="13" w16cid:durableId="1458376856">
    <w:abstractNumId w:val="11"/>
  </w:num>
  <w:num w:numId="14" w16cid:durableId="1855536596">
    <w:abstractNumId w:val="22"/>
  </w:num>
  <w:num w:numId="15" w16cid:durableId="1825510372">
    <w:abstractNumId w:val="10"/>
  </w:num>
  <w:num w:numId="16" w16cid:durableId="904070236">
    <w:abstractNumId w:val="3"/>
  </w:num>
  <w:num w:numId="17" w16cid:durableId="789055600">
    <w:abstractNumId w:val="21"/>
  </w:num>
  <w:num w:numId="18" w16cid:durableId="215433862">
    <w:abstractNumId w:val="9"/>
  </w:num>
  <w:num w:numId="19" w16cid:durableId="198976182">
    <w:abstractNumId w:val="0"/>
  </w:num>
  <w:num w:numId="20" w16cid:durableId="845826695">
    <w:abstractNumId w:val="19"/>
  </w:num>
  <w:num w:numId="21" w16cid:durableId="759718981">
    <w:abstractNumId w:val="1"/>
  </w:num>
  <w:num w:numId="22" w16cid:durableId="1079671856">
    <w:abstractNumId w:val="12"/>
  </w:num>
  <w:num w:numId="23" w16cid:durableId="1175414316">
    <w:abstractNumId w:val="8"/>
  </w:num>
  <w:num w:numId="24" w16cid:durableId="79822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0C08"/>
    <w:rsid w:val="00066357"/>
    <w:rsid w:val="0006642A"/>
    <w:rsid w:val="000A126C"/>
    <w:rsid w:val="000E65E3"/>
    <w:rsid w:val="000F30BB"/>
    <w:rsid w:val="00167202"/>
    <w:rsid w:val="00170F59"/>
    <w:rsid w:val="00187726"/>
    <w:rsid w:val="001B43E1"/>
    <w:rsid w:val="001E34FC"/>
    <w:rsid w:val="001E52B9"/>
    <w:rsid w:val="001E758A"/>
    <w:rsid w:val="001F5400"/>
    <w:rsid w:val="00262422"/>
    <w:rsid w:val="00293184"/>
    <w:rsid w:val="002A7C12"/>
    <w:rsid w:val="002B4ACB"/>
    <w:rsid w:val="002B7C5C"/>
    <w:rsid w:val="002F5BC5"/>
    <w:rsid w:val="00321426"/>
    <w:rsid w:val="003541E7"/>
    <w:rsid w:val="00363835"/>
    <w:rsid w:val="003B27F6"/>
    <w:rsid w:val="003E5101"/>
    <w:rsid w:val="003F12AE"/>
    <w:rsid w:val="003F3CC8"/>
    <w:rsid w:val="00480D9D"/>
    <w:rsid w:val="00487EBE"/>
    <w:rsid w:val="00494C6E"/>
    <w:rsid w:val="004B3F78"/>
    <w:rsid w:val="004E7133"/>
    <w:rsid w:val="00530FAE"/>
    <w:rsid w:val="00566013"/>
    <w:rsid w:val="00590718"/>
    <w:rsid w:val="005968C8"/>
    <w:rsid w:val="005A32F0"/>
    <w:rsid w:val="005C6CCF"/>
    <w:rsid w:val="005C7C1B"/>
    <w:rsid w:val="005E10DE"/>
    <w:rsid w:val="006247BA"/>
    <w:rsid w:val="00651375"/>
    <w:rsid w:val="006D5FB7"/>
    <w:rsid w:val="0070045C"/>
    <w:rsid w:val="00724BB5"/>
    <w:rsid w:val="007315B4"/>
    <w:rsid w:val="00761E11"/>
    <w:rsid w:val="0077795C"/>
    <w:rsid w:val="00794736"/>
    <w:rsid w:val="007A4859"/>
    <w:rsid w:val="007A5E32"/>
    <w:rsid w:val="007E4015"/>
    <w:rsid w:val="00805DFD"/>
    <w:rsid w:val="0082097A"/>
    <w:rsid w:val="008241AE"/>
    <w:rsid w:val="00827F40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7403"/>
    <w:rsid w:val="00A27575"/>
    <w:rsid w:val="00A31CC8"/>
    <w:rsid w:val="00A73FCF"/>
    <w:rsid w:val="00A84746"/>
    <w:rsid w:val="00AD1100"/>
    <w:rsid w:val="00B24207"/>
    <w:rsid w:val="00B35541"/>
    <w:rsid w:val="00B46FC7"/>
    <w:rsid w:val="00B56467"/>
    <w:rsid w:val="00B56E81"/>
    <w:rsid w:val="00B62780"/>
    <w:rsid w:val="00BA3E33"/>
    <w:rsid w:val="00BA7AC7"/>
    <w:rsid w:val="00BB1B64"/>
    <w:rsid w:val="00BB467F"/>
    <w:rsid w:val="00BE3825"/>
    <w:rsid w:val="00BF0F42"/>
    <w:rsid w:val="00C556AF"/>
    <w:rsid w:val="00C66D46"/>
    <w:rsid w:val="00C877D9"/>
    <w:rsid w:val="00CA07FB"/>
    <w:rsid w:val="00CA3195"/>
    <w:rsid w:val="00CB0E2E"/>
    <w:rsid w:val="00CB67FA"/>
    <w:rsid w:val="00CC60A0"/>
    <w:rsid w:val="00CC6D17"/>
    <w:rsid w:val="00D4671C"/>
    <w:rsid w:val="00D72538"/>
    <w:rsid w:val="00D81321"/>
    <w:rsid w:val="00D817EB"/>
    <w:rsid w:val="00D822D3"/>
    <w:rsid w:val="00D82DC9"/>
    <w:rsid w:val="00D86AAA"/>
    <w:rsid w:val="00DB3D83"/>
    <w:rsid w:val="00E1689A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049EE"/>
    <w:rsid w:val="00F46432"/>
    <w:rsid w:val="00F5365B"/>
    <w:rsid w:val="00F538C4"/>
    <w:rsid w:val="00F622DD"/>
    <w:rsid w:val="00F74376"/>
    <w:rsid w:val="00F75063"/>
    <w:rsid w:val="00F92797"/>
    <w:rsid w:val="00FA7338"/>
    <w:rsid w:val="00FA7B02"/>
    <w:rsid w:val="00FC465D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BE382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BE3825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BE3825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BE382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6" ma:contentTypeDescription="Create a new document." ma:contentTypeScope="" ma:versionID="f0cd8c802473d6863ac3f4aed54ed310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6a8ab3014573b8b32fff11810a347304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2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DDF44-24A5-4B07-A5FF-B9F3EB5F55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Roefs, Jan-Peter</dc:creator>
  <cp:lastModifiedBy>Ilse Visee</cp:lastModifiedBy>
  <cp:revision>3</cp:revision>
  <cp:lastPrinted>2008-01-23T11:55:00Z</cp:lastPrinted>
  <dcterms:created xsi:type="dcterms:W3CDTF">2022-12-01T15:30:00Z</dcterms:created>
  <dcterms:modified xsi:type="dcterms:W3CDTF">2022-12-01T15:32:00Z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  <property fmtid="{D5CDD505-2E9C-101B-9397-08002B2CF9AE}" pid="4" name="MediaServiceImageTags">
    <vt:lpwstr/>
  </property>
</Properties>
</file>